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Title"/>
      </w:pPr>
      <w:r>
        <w:t/>
      </w:r>
      <w:r>
        <w:t xml:space="preserve"/>
      </w:r>
      <w:r>
        <w:t xml:space="preserve">EMIS Table 1</w:t>
      </w:r>
    </w:p>
    <w:p>
      <w:pPr>
        <w:pStyle w:val="Heading1"/>
      </w:pPr>
      <w:r>
        <w:t/>
      </w:r>
      <w:r>
        <w:t xml:space="preserve"/>
      </w:r>
      <w:r>
        <w:t xml:space="preserve">EMIS Data</w:t>
      </w:r>
    </w:p>
    <w:p>
      <w:r>
        <w:t/>
      </w:r>
    </w:p>
    <w:tbl>
      <w:tblPr>
        <w:tblStyle w:val="TableGrid"/>
        <w:tblW w:w="0" w:type="auto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gridSpan w:val="7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  <w:r>
              <w:t xml:space="preserve">Table 1: Descriptive statistics by satisfaction with sex life</w:t>
            </w:r>
          </w:p>
        </w:tc>
      </w:tr>
      <w:tr>
        <w:tc>
          <w:tcPr>
            <w:tcW w:w="0" w:type="auto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gridSpan w:val="6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Satisfied with sex life?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No</w:t>
            </w:r>
          </w:p>
        </w:tc>
        <w:tc>
          <w:tcPr>
            <w:tcW w:w="0" w:type="auto"/>
            <w:gridSpan w:val="2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0" w:type="auto"/>
            <w:gridSpan w:val="2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Total</w:t>
            </w:r>
          </w:p>
        </w:tc>
      </w:tr>
      <w:tr>
        <w:tc>
          <w:tcPr>
            <w:tcW w:w="0" w:type="auto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alchohol</w:t>
            </w:r>
          </w:p>
        </w:tc>
        <w:tc>
          <w:tcPr>
            <w:tcW w:w="0" w:type="auto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8410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20.10086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10269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14.75071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18679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16.75908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33429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79.89914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59348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85.24929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92777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83.24092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poppers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35982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86.0011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52171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74.94003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88153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79.0922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5857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13.9989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17446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25.05997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23303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20.9078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tobacco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24149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57.71887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40091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57.58795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64240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57.63709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17690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42.28113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29526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42.41205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47216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42.36291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viagra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38011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90.85064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58701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84.31992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96712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86.77146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3828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9.149358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10916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15.68008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14744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13.22854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influence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17368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50.41656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26848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41.00058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44216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44.24653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17081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49.58344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38634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58.99942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55715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55.75347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influencerec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40183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97.1801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64472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93.48103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104655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94.86752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1166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2.819899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4496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6.518965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5662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5.132482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sexfrec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39828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95.19348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65070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93.46855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104898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94.11606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2011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4.80652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4547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6.531451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6558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5.883936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sexmrec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19022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45.46476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10366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14.89004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29388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26.36736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22817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54.53524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59251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85.10996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82068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73.63264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In the last 12 months, have you had any kind of sex with a non-steady male partn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no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13215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31.81807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16528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23.929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29743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26.89143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yes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28318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68.18193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52543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76.071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80861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73.10857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In the last 12 months have you had any kind of sex with a steady male partner?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no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28795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69.01138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30099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43.33847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58894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52.97366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yes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12930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30.98862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39352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56.66153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52282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47.02634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paidr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no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34626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86.9847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57758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84.33425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92384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85.30851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yes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5181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13.0153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10729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15.66575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15910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14.69149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paido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no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32297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81.17068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56308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82.24588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88605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81.85068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yes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7492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18.82932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12155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17.75412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19647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18.14932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Have you ever been diagnosed with HIV?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no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37955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91.18318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61552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88.93898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99507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89.78183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yes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3670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8.816817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7655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11.06102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11325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10.21817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alchodep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32820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79.39426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57229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83.11404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90049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81.71861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8518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20.60574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11627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16.88596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20145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18.28139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easyno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9583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22.90447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10546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15.1486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20129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18.06004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32256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77.09553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59071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84.8514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91327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81.93996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safelike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11218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26.8123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12645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18.16367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23863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21.41024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30621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73.1877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56972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81.83633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87593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78.58976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prep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40716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97.48366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66381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95.48063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107097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96.23237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1051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2.516341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3142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4.519368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4193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3.767634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17.0000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39092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93.43436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66288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95.21812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105380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94.54852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2747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6.565644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3329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4.781878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6076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5.451479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22.0000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35960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85.94852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60818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87.36085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96778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86.83068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5879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14.05148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8799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12.63915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14678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13.16932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27.0000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35865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85.72146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59128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84.93328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94993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85.22915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5974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14.27854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10489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15.06672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16463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14.77085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32.0000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36382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86.95715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60080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86.30076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96462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86.54716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5457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13.04285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9537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13.69924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14994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13.45284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37.0000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36598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87.47341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60689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87.17555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97287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87.28736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5241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12.52659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8928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12.82445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14169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12.71264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42.0000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37270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89.07957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61864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88.86335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99134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88.94452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4569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10.92043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7753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11.13665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12322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11.05548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47.0000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37746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90.21726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62656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90.00101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100402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90.08218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4093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9.782739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6961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9.998994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11054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9.917815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52.0000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38292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91.52226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63315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90.94761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101607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91.16333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3547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8.477736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6302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9.052387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9849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8.836671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57.0000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39630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94.72024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65837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94.57029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105467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94.62658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2209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5.279763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3780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5.429708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5989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5.373421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62.0000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40685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97.24181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67613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97.12139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108298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97.16659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1154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2.758192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2004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2.878607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3158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2.833405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age==    67.0000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40870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97.68398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67882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97.50779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108752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97.57393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969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2.316021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1735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2.492207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2704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2.426069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single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13206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31.56385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38131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54.77254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51337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46.06033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28633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68.43615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31486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45.22746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60119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53.93967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medical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40883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97.71505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68758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98.76611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109641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98.37155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2.284949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1.233894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1.628445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unemployed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38904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92.98501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66456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95.45944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105360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94.53058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2935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7.014986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3161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4.540558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6096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5.469423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finstruggle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32088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77.01428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60224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86.84317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92312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83.15423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9577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22.98572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9124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13.15683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18701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16.84577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movement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35906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85.91391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58745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84.47656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94651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85.01612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5887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14.08609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10795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15.52344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16682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14.98388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urbani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5814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13.89613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8058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11.57476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13872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12.44617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36025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86.10387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61559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88.42524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97584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87.55383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out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20439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49.54429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24099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34.99303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44538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40.44423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20815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50.45571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44769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65.00697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65584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59.55577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trans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41414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98.9842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69182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99.37515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110596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99.2284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425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1.015799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435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.6248474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.7716049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gay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10424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24.92945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14140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20.32602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24564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22.05423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31390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75.07055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55426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79.67398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86816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77.94577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hetero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41455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99.14144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69177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99.44082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110632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99.32843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359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.8585641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389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.5591812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748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.6715748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bi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34780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83.17788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59412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85.40379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94192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84.56815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7034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16.82212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10154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14.59621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17188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15.43185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otherid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41340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98.86641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68956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99.12313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110296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99.02676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474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1.133592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610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.8768651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1084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.9732447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nolabelid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39257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93.88482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66579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95.70624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105836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95.02245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2557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6.115177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2987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4.293764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5544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4.977554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drugs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0.65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(0.72)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0.65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(0.71)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0.65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(0.71)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How many different women, have you had intercourse with in the last 12 months?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0.16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(0.75)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(0.93)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(0.87)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How many different non-steady male partners have you had sex with in the last 12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3.78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(4.25)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5.83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(5.12)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5.06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(4.91)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How many non-steady male partners have you had intercourse without a condom with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1.10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(2.52)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1.92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(3.61)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1.61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(3.27)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How many different steady male partners have you had sex with in the last 12 mon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0.58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(1.38)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1.14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(1.93)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0.93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(1.76)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How many steady male partners have you had intercourse without a condom with in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(0.84)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0.63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(1.23)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0.50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(1.11)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std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0.40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(0.71)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0.56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(0.83)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0.50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(0.79)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nohomophobia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1.65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(1.10)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1.70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(1.08)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1.68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(1.09)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logpop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17.26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(1.16)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17.26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(1.10)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17.26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(1.13)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logdp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10.30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(0.67)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10.38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(0.60)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10.35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(0.63)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urban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75.71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(9.43)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76.66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(9.46)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76.30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(9.46)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nofreedom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3.28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(2.89)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2.89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(2.38)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3.04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(2.59)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healthgdp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9.21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(2.03)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9.42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(1.88)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9.34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(1.94)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sexorienteq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2.36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(0.93)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2.46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(0.82)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2.42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(0.86)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prepnoconnosteadytime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0.10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(0.97)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0.28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(1.71)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0.21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(1.48)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prepnoconsteadytime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0.01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(0.21)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0.05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(0.47)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0.03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(0.39)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